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5F84A" w14:textId="5F425DF8" w:rsidR="00D27453" w:rsidRDefault="00D27453" w:rsidP="00D27453">
      <w:pPr>
        <w:spacing w:before="280" w:after="80"/>
        <w:jc w:val="center"/>
        <w:rPr>
          <w:rFonts w:ascii="Arial" w:hAnsi="Arial"/>
          <w:b/>
          <w:sz w:val="20"/>
        </w:rPr>
      </w:pPr>
      <w:r>
        <w:rPr>
          <w:rFonts w:ascii="Arial" w:hAnsi="Arial"/>
          <w:b/>
          <w:noProof/>
          <w:sz w:val="19"/>
        </w:rPr>
        <w:drawing>
          <wp:anchor distT="0" distB="0" distL="114300" distR="114300" simplePos="0" relativeHeight="251660288" behindDoc="0" locked="0" layoutInCell="1" allowOverlap="1" wp14:anchorId="38324289" wp14:editId="17F32315">
            <wp:simplePos x="0" y="0"/>
            <wp:positionH relativeFrom="column">
              <wp:posOffset>3000375</wp:posOffset>
            </wp:positionH>
            <wp:positionV relativeFrom="paragraph">
              <wp:posOffset>796290</wp:posOffset>
            </wp:positionV>
            <wp:extent cx="666750" cy="666750"/>
            <wp:effectExtent l="0" t="0" r="0" b="0"/>
            <wp:wrapNone/>
            <wp:docPr id="937293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sz w:val="24"/>
        </w:rPr>
        <w:t>DEPARTMENT OF TRANSPORTATION</w:t>
      </w:r>
      <w:r>
        <w:rPr>
          <w:rFonts w:ascii="Arial" w:hAnsi="Arial"/>
          <w:b/>
          <w:sz w:val="24"/>
        </w:rPr>
        <w:br/>
        <w:t>STATE OF GEORGIA</w:t>
      </w:r>
      <w:r>
        <w:rPr>
          <w:rFonts w:ascii="Arial" w:hAnsi="Arial"/>
          <w:b/>
          <w:sz w:val="24"/>
        </w:rPr>
        <w:br/>
      </w:r>
      <w:r>
        <w:rPr>
          <w:rFonts w:ascii="Arial" w:hAnsi="Arial"/>
          <w:b/>
          <w:sz w:val="20"/>
        </w:rPr>
        <w:t>ATLANTA, GEORGIA</w:t>
      </w:r>
    </w:p>
    <w:p w14:paraId="30900CC2" w14:textId="65E00C3D" w:rsidR="00D27453" w:rsidRDefault="00D27453" w:rsidP="00D27453">
      <w:pPr>
        <w:spacing w:before="280" w:after="80"/>
        <w:jc w:val="center"/>
        <w:rPr>
          <w:rFonts w:ascii="Arial" w:hAnsi="Arial"/>
          <w:b/>
          <w:sz w:val="20"/>
        </w:rPr>
      </w:pPr>
    </w:p>
    <w:p w14:paraId="2341631A" w14:textId="052DD77A" w:rsidR="00D27453" w:rsidRDefault="00D27453">
      <w:pPr>
        <w:spacing w:before="280" w:after="80"/>
        <w:jc w:val="center"/>
        <w:rPr>
          <w:rFonts w:ascii="Arial" w:hAnsi="Arial"/>
          <w:b/>
          <w:sz w:val="24"/>
          <w:szCs w:val="24"/>
        </w:rPr>
      </w:pPr>
    </w:p>
    <w:p w14:paraId="7C1C6C5A" w14:textId="53EB4229" w:rsidR="0051699A" w:rsidRPr="00E758E3" w:rsidRDefault="00000000">
      <w:pPr>
        <w:spacing w:before="280" w:after="80"/>
        <w:jc w:val="center"/>
        <w:rPr>
          <w:sz w:val="24"/>
          <w:szCs w:val="24"/>
        </w:rPr>
      </w:pPr>
      <w:r w:rsidRPr="00E758E3">
        <w:rPr>
          <w:rFonts w:ascii="Arial" w:hAnsi="Arial"/>
          <w:b/>
          <w:sz w:val="24"/>
          <w:szCs w:val="24"/>
        </w:rPr>
        <w:t>APPLICATION FOR TRANSFER OF OWNERSHIP OF AN</w:t>
      </w:r>
      <w:r w:rsidRPr="00E758E3">
        <w:rPr>
          <w:rFonts w:ascii="Arial" w:hAnsi="Arial"/>
          <w:b/>
          <w:sz w:val="24"/>
          <w:szCs w:val="24"/>
        </w:rPr>
        <w:br/>
        <w:t>AUTOMATED TRAFFIC ENFORCEMENT SAFETY DEVICE (ATESD) PERMIT</w:t>
      </w:r>
    </w:p>
    <w:p w14:paraId="6975AFFB" w14:textId="77777777" w:rsidR="0051699A" w:rsidRPr="00E758E3" w:rsidRDefault="00000000">
      <w:pPr>
        <w:spacing w:after="240"/>
        <w:jc w:val="center"/>
        <w:rPr>
          <w:rFonts w:ascii="Arial" w:hAnsi="Arial"/>
          <w:b/>
        </w:rPr>
      </w:pPr>
      <w:r w:rsidRPr="00E758E3">
        <w:rPr>
          <w:rFonts w:ascii="Arial" w:hAnsi="Arial"/>
          <w:b/>
        </w:rPr>
        <w:t>TO: GEORGIA DEPARTMENT OF TRANSPORTATION/TRAFFIC MANAGEMENT CENTER</w:t>
      </w:r>
      <w:r w:rsidRPr="00E758E3">
        <w:rPr>
          <w:rFonts w:ascii="Arial" w:hAnsi="Arial"/>
          <w:b/>
        </w:rPr>
        <w:br/>
        <w:t>935 UNITED AVE., SE, BLDG. 24, ATLANTA, GEORGIA 30316</w:t>
      </w:r>
    </w:p>
    <w:p w14:paraId="08DFC3C2" w14:textId="281A2F5E" w:rsidR="00FE3AED" w:rsidRPr="002C5383" w:rsidRDefault="00FE3AED">
      <w:pPr>
        <w:spacing w:before="160" w:after="80"/>
        <w:rPr>
          <w:rFonts w:ascii="Arial" w:hAnsi="Arial"/>
          <w:bCs/>
        </w:rPr>
      </w:pPr>
      <w:r w:rsidRPr="002C5383">
        <w:rPr>
          <w:rFonts w:ascii="Arial" w:hAnsi="Arial"/>
          <w:bCs/>
        </w:rPr>
        <w:t xml:space="preserve">This application establishes a formal agreement for transferring the ownership, operational authority, and all associated rights and obligations of an active Automated Traffic Enforcement Safety Device (ATESD) Permit issued by the Georgia Department of Transportation (GDOT). Upon final written approval by GDOT, the New Applicant / Transferee assumes full liability and operational responsibility for the system. This includes compliance with all applicable provisions of Georgia law (including O.C.G.A. Sec. 40-14-6, 40-14-11, 40-14-12, 40-14-13, 40-14-18, and 40-14-19), GDOT rules, proper system maintenance and calibration, record retention, coordination with local law enforcement, and coordination with schools. </w:t>
      </w:r>
    </w:p>
    <w:p w14:paraId="62ED109D" w14:textId="6BB8F738" w:rsidR="0051699A" w:rsidRPr="002C5383" w:rsidRDefault="00000000">
      <w:pPr>
        <w:spacing w:before="160" w:after="80"/>
        <w:rPr>
          <w:u w:val="single"/>
        </w:rPr>
      </w:pPr>
      <w:r w:rsidRPr="002C5383">
        <w:rPr>
          <w:rFonts w:ascii="Arial" w:hAnsi="Arial"/>
          <w:b/>
          <w:u w:val="single"/>
        </w:rPr>
        <w:t>EXISTING PERMIT INFORMATION</w:t>
      </w:r>
    </w:p>
    <w:tbl>
      <w:tblPr>
        <w:tblW w:w="0" w:type="auto"/>
        <w:tblLook w:val="04A0" w:firstRow="1" w:lastRow="0" w:firstColumn="1" w:lastColumn="0" w:noHBand="0" w:noVBand="1"/>
      </w:tblPr>
      <w:tblGrid>
        <w:gridCol w:w="1965"/>
        <w:gridCol w:w="1966"/>
        <w:gridCol w:w="1965"/>
        <w:gridCol w:w="1966"/>
        <w:gridCol w:w="1966"/>
      </w:tblGrid>
      <w:tr w:rsidR="007E5CF0" w14:paraId="224E4791" w14:textId="77777777" w:rsidTr="007E5CF0">
        <w:tc>
          <w:tcPr>
            <w:tcW w:w="1965" w:type="dxa"/>
            <w:tcBorders>
              <w:top w:val="single" w:sz="4" w:space="0" w:color="000000"/>
              <w:left w:val="single" w:sz="4" w:space="0" w:color="000000"/>
              <w:bottom w:val="single" w:sz="8" w:space="0" w:color="000000"/>
              <w:right w:val="single" w:sz="4" w:space="0" w:color="000000"/>
            </w:tcBorders>
          </w:tcPr>
          <w:p w14:paraId="3BA34E79" w14:textId="77777777" w:rsidR="007E5CF0" w:rsidRPr="002C5383" w:rsidRDefault="007E5CF0">
            <w:pPr>
              <w:jc w:val="center"/>
              <w:rPr>
                <w:szCs w:val="32"/>
              </w:rPr>
            </w:pPr>
            <w:r w:rsidRPr="002C5383">
              <w:rPr>
                <w:rFonts w:ascii="Arial" w:hAnsi="Arial"/>
                <w:b/>
                <w:szCs w:val="32"/>
              </w:rPr>
              <w:t>ATESD Permit #</w:t>
            </w:r>
          </w:p>
        </w:tc>
        <w:tc>
          <w:tcPr>
            <w:tcW w:w="1966" w:type="dxa"/>
            <w:tcBorders>
              <w:top w:val="single" w:sz="4" w:space="0" w:color="000000"/>
              <w:left w:val="single" w:sz="4" w:space="0" w:color="000000"/>
              <w:bottom w:val="single" w:sz="8" w:space="0" w:color="000000"/>
              <w:right w:val="single" w:sz="4" w:space="0" w:color="000000"/>
            </w:tcBorders>
          </w:tcPr>
          <w:p w14:paraId="03063FF8" w14:textId="77777777" w:rsidR="007E5CF0" w:rsidRPr="002C5383" w:rsidRDefault="007E5CF0">
            <w:pPr>
              <w:jc w:val="center"/>
              <w:rPr>
                <w:szCs w:val="32"/>
              </w:rPr>
            </w:pPr>
            <w:r w:rsidRPr="002C5383">
              <w:rPr>
                <w:rFonts w:ascii="Arial" w:hAnsi="Arial"/>
                <w:b/>
                <w:szCs w:val="32"/>
              </w:rPr>
              <w:t>Date Issued</w:t>
            </w:r>
          </w:p>
        </w:tc>
        <w:tc>
          <w:tcPr>
            <w:tcW w:w="1965" w:type="dxa"/>
            <w:tcBorders>
              <w:top w:val="single" w:sz="4" w:space="0" w:color="000000"/>
              <w:left w:val="single" w:sz="4" w:space="0" w:color="000000"/>
              <w:bottom w:val="single" w:sz="8" w:space="0" w:color="000000"/>
              <w:right w:val="single" w:sz="4" w:space="0" w:color="000000"/>
            </w:tcBorders>
          </w:tcPr>
          <w:p w14:paraId="21D0AF90" w14:textId="77777777" w:rsidR="007E5CF0" w:rsidRPr="002C5383" w:rsidRDefault="007E5CF0">
            <w:pPr>
              <w:jc w:val="center"/>
              <w:rPr>
                <w:szCs w:val="32"/>
              </w:rPr>
            </w:pPr>
            <w:r w:rsidRPr="002C5383">
              <w:rPr>
                <w:rFonts w:ascii="Arial" w:hAnsi="Arial"/>
                <w:b/>
                <w:szCs w:val="32"/>
              </w:rPr>
              <w:t>School Zone Covered</w:t>
            </w:r>
          </w:p>
        </w:tc>
        <w:tc>
          <w:tcPr>
            <w:tcW w:w="1966" w:type="dxa"/>
            <w:tcBorders>
              <w:top w:val="single" w:sz="4" w:space="0" w:color="000000"/>
              <w:left w:val="single" w:sz="4" w:space="0" w:color="000000"/>
              <w:bottom w:val="single" w:sz="8" w:space="0" w:color="000000"/>
              <w:right w:val="single" w:sz="4" w:space="0" w:color="000000"/>
            </w:tcBorders>
          </w:tcPr>
          <w:p w14:paraId="5DEBF012" w14:textId="77777777" w:rsidR="007E5CF0" w:rsidRPr="002C5383" w:rsidRDefault="007E5CF0">
            <w:pPr>
              <w:jc w:val="center"/>
              <w:rPr>
                <w:szCs w:val="32"/>
              </w:rPr>
            </w:pPr>
            <w:r w:rsidRPr="002C5383">
              <w:rPr>
                <w:rFonts w:ascii="Arial" w:hAnsi="Arial"/>
                <w:b/>
                <w:szCs w:val="32"/>
              </w:rPr>
              <w:t>Route Info (SR / Local)</w:t>
            </w:r>
          </w:p>
        </w:tc>
        <w:tc>
          <w:tcPr>
            <w:tcW w:w="1966" w:type="dxa"/>
            <w:tcBorders>
              <w:top w:val="single" w:sz="4" w:space="0" w:color="000000"/>
              <w:left w:val="single" w:sz="4" w:space="0" w:color="000000"/>
              <w:bottom w:val="single" w:sz="8" w:space="0" w:color="000000"/>
              <w:right w:val="single" w:sz="4" w:space="0" w:color="000000"/>
            </w:tcBorders>
          </w:tcPr>
          <w:p w14:paraId="3F65BB54" w14:textId="77777777" w:rsidR="007E5CF0" w:rsidRPr="002C5383" w:rsidRDefault="007E5CF0">
            <w:pPr>
              <w:jc w:val="center"/>
              <w:rPr>
                <w:szCs w:val="32"/>
              </w:rPr>
            </w:pPr>
            <w:r w:rsidRPr="002C5383">
              <w:rPr>
                <w:rFonts w:ascii="Arial" w:hAnsi="Arial"/>
                <w:b/>
                <w:szCs w:val="32"/>
              </w:rPr>
              <w:t>City / County</w:t>
            </w:r>
          </w:p>
        </w:tc>
      </w:tr>
      <w:tr w:rsidR="007E5CF0" w14:paraId="7CD40324" w14:textId="77777777" w:rsidTr="007E5CF0">
        <w:trPr>
          <w:trHeight w:val="466"/>
        </w:trPr>
        <w:tc>
          <w:tcPr>
            <w:tcW w:w="1965" w:type="dxa"/>
            <w:tcBorders>
              <w:top w:val="single" w:sz="4" w:space="0" w:color="000000"/>
              <w:left w:val="single" w:sz="4" w:space="0" w:color="000000"/>
              <w:bottom w:val="single" w:sz="4" w:space="0" w:color="000000"/>
              <w:right w:val="single" w:sz="4" w:space="0" w:color="000000"/>
            </w:tcBorders>
          </w:tcPr>
          <w:p w14:paraId="301C4EA8" w14:textId="77777777" w:rsidR="007E5CF0" w:rsidRDefault="007E5CF0">
            <w:r>
              <w:br/>
            </w:r>
            <w:r>
              <w:br/>
            </w:r>
          </w:p>
        </w:tc>
        <w:tc>
          <w:tcPr>
            <w:tcW w:w="1966" w:type="dxa"/>
            <w:tcBorders>
              <w:top w:val="single" w:sz="4" w:space="0" w:color="000000"/>
              <w:left w:val="single" w:sz="4" w:space="0" w:color="000000"/>
              <w:bottom w:val="single" w:sz="4" w:space="0" w:color="000000"/>
              <w:right w:val="single" w:sz="4" w:space="0" w:color="000000"/>
            </w:tcBorders>
          </w:tcPr>
          <w:p w14:paraId="490259B9" w14:textId="77777777" w:rsidR="007E5CF0" w:rsidRDefault="007E5CF0">
            <w:r>
              <w:br/>
            </w:r>
            <w:r>
              <w:br/>
            </w:r>
          </w:p>
        </w:tc>
        <w:tc>
          <w:tcPr>
            <w:tcW w:w="1965" w:type="dxa"/>
            <w:tcBorders>
              <w:top w:val="single" w:sz="4" w:space="0" w:color="000000"/>
              <w:left w:val="single" w:sz="4" w:space="0" w:color="000000"/>
              <w:bottom w:val="single" w:sz="4" w:space="0" w:color="000000"/>
              <w:right w:val="single" w:sz="4" w:space="0" w:color="000000"/>
            </w:tcBorders>
          </w:tcPr>
          <w:p w14:paraId="7A38EE1D" w14:textId="77777777" w:rsidR="007E5CF0" w:rsidRDefault="007E5CF0">
            <w:r>
              <w:br/>
            </w:r>
            <w:r>
              <w:br/>
            </w:r>
          </w:p>
        </w:tc>
        <w:tc>
          <w:tcPr>
            <w:tcW w:w="1966" w:type="dxa"/>
            <w:tcBorders>
              <w:top w:val="single" w:sz="4" w:space="0" w:color="000000"/>
              <w:left w:val="single" w:sz="4" w:space="0" w:color="000000"/>
              <w:bottom w:val="single" w:sz="4" w:space="0" w:color="000000"/>
              <w:right w:val="single" w:sz="4" w:space="0" w:color="000000"/>
            </w:tcBorders>
          </w:tcPr>
          <w:p w14:paraId="7513BB8E" w14:textId="77777777" w:rsidR="007E5CF0" w:rsidRDefault="007E5CF0">
            <w:r>
              <w:br/>
            </w:r>
            <w:r>
              <w:br/>
            </w:r>
          </w:p>
        </w:tc>
        <w:tc>
          <w:tcPr>
            <w:tcW w:w="1966" w:type="dxa"/>
            <w:tcBorders>
              <w:top w:val="single" w:sz="4" w:space="0" w:color="000000"/>
              <w:left w:val="single" w:sz="4" w:space="0" w:color="000000"/>
              <w:bottom w:val="single" w:sz="4" w:space="0" w:color="000000"/>
              <w:right w:val="single" w:sz="4" w:space="0" w:color="000000"/>
            </w:tcBorders>
          </w:tcPr>
          <w:p w14:paraId="110F1B84" w14:textId="77777777" w:rsidR="007E5CF0" w:rsidRDefault="007E5CF0">
            <w:r>
              <w:br/>
            </w:r>
            <w:r>
              <w:br/>
            </w:r>
          </w:p>
        </w:tc>
      </w:tr>
      <w:tr w:rsidR="007E5CF0" w14:paraId="5D9FBE2B" w14:textId="77777777" w:rsidTr="007E5CF0">
        <w:trPr>
          <w:trHeight w:val="989"/>
        </w:trPr>
        <w:tc>
          <w:tcPr>
            <w:tcW w:w="1965" w:type="dxa"/>
            <w:tcBorders>
              <w:top w:val="single" w:sz="4" w:space="0" w:color="000000"/>
              <w:left w:val="single" w:sz="4" w:space="0" w:color="000000"/>
              <w:bottom w:val="single" w:sz="4" w:space="0" w:color="000000"/>
              <w:right w:val="single" w:sz="4" w:space="0" w:color="000000"/>
            </w:tcBorders>
          </w:tcPr>
          <w:p w14:paraId="40C01008"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2333E7B0" w14:textId="77777777" w:rsidR="007E5CF0" w:rsidRDefault="007E5CF0"/>
        </w:tc>
        <w:tc>
          <w:tcPr>
            <w:tcW w:w="1965" w:type="dxa"/>
            <w:tcBorders>
              <w:top w:val="single" w:sz="4" w:space="0" w:color="000000"/>
              <w:left w:val="single" w:sz="4" w:space="0" w:color="000000"/>
              <w:bottom w:val="single" w:sz="4" w:space="0" w:color="000000"/>
              <w:right w:val="single" w:sz="4" w:space="0" w:color="000000"/>
            </w:tcBorders>
          </w:tcPr>
          <w:p w14:paraId="194C0A2E"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152F45E1"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519880EF" w14:textId="77777777" w:rsidR="007E5CF0" w:rsidRDefault="007E5CF0"/>
        </w:tc>
      </w:tr>
      <w:tr w:rsidR="007E5CF0" w14:paraId="1257A512" w14:textId="77777777" w:rsidTr="007E5CF0">
        <w:trPr>
          <w:trHeight w:val="1241"/>
        </w:trPr>
        <w:tc>
          <w:tcPr>
            <w:tcW w:w="1965" w:type="dxa"/>
            <w:tcBorders>
              <w:top w:val="single" w:sz="4" w:space="0" w:color="000000"/>
              <w:left w:val="single" w:sz="4" w:space="0" w:color="000000"/>
              <w:bottom w:val="single" w:sz="4" w:space="0" w:color="000000"/>
              <w:right w:val="single" w:sz="4" w:space="0" w:color="000000"/>
            </w:tcBorders>
          </w:tcPr>
          <w:p w14:paraId="2107F5A2"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49671986" w14:textId="77777777" w:rsidR="007E5CF0" w:rsidRDefault="007E5CF0"/>
        </w:tc>
        <w:tc>
          <w:tcPr>
            <w:tcW w:w="1965" w:type="dxa"/>
            <w:tcBorders>
              <w:top w:val="single" w:sz="4" w:space="0" w:color="000000"/>
              <w:left w:val="single" w:sz="4" w:space="0" w:color="000000"/>
              <w:bottom w:val="single" w:sz="4" w:space="0" w:color="000000"/>
              <w:right w:val="single" w:sz="4" w:space="0" w:color="000000"/>
            </w:tcBorders>
          </w:tcPr>
          <w:p w14:paraId="134B0312"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3FC197C4"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00E805F6" w14:textId="77777777" w:rsidR="007E5CF0" w:rsidRDefault="007E5CF0"/>
        </w:tc>
      </w:tr>
      <w:tr w:rsidR="007E5CF0" w14:paraId="0C9C6D7B" w14:textId="77777777" w:rsidTr="007E5CF0">
        <w:trPr>
          <w:trHeight w:val="1241"/>
        </w:trPr>
        <w:tc>
          <w:tcPr>
            <w:tcW w:w="1965" w:type="dxa"/>
            <w:tcBorders>
              <w:top w:val="single" w:sz="4" w:space="0" w:color="000000"/>
              <w:left w:val="single" w:sz="4" w:space="0" w:color="000000"/>
              <w:bottom w:val="single" w:sz="4" w:space="0" w:color="000000"/>
              <w:right w:val="single" w:sz="4" w:space="0" w:color="000000"/>
            </w:tcBorders>
          </w:tcPr>
          <w:p w14:paraId="48B73F0D"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38FA9EDA" w14:textId="77777777" w:rsidR="007E5CF0" w:rsidRDefault="007E5CF0"/>
        </w:tc>
        <w:tc>
          <w:tcPr>
            <w:tcW w:w="1965" w:type="dxa"/>
            <w:tcBorders>
              <w:top w:val="single" w:sz="4" w:space="0" w:color="000000"/>
              <w:left w:val="single" w:sz="4" w:space="0" w:color="000000"/>
              <w:bottom w:val="single" w:sz="4" w:space="0" w:color="000000"/>
              <w:right w:val="single" w:sz="4" w:space="0" w:color="000000"/>
            </w:tcBorders>
          </w:tcPr>
          <w:p w14:paraId="01ACF5D4"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635F7751"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60714C32" w14:textId="77777777" w:rsidR="007E5CF0" w:rsidRDefault="007E5CF0"/>
        </w:tc>
      </w:tr>
      <w:tr w:rsidR="007E5CF0" w14:paraId="2B895636" w14:textId="77777777" w:rsidTr="007E5CF0">
        <w:trPr>
          <w:trHeight w:val="1241"/>
        </w:trPr>
        <w:tc>
          <w:tcPr>
            <w:tcW w:w="1965" w:type="dxa"/>
            <w:tcBorders>
              <w:top w:val="single" w:sz="4" w:space="0" w:color="000000"/>
              <w:left w:val="single" w:sz="4" w:space="0" w:color="000000"/>
              <w:bottom w:val="single" w:sz="4" w:space="0" w:color="000000"/>
              <w:right w:val="single" w:sz="4" w:space="0" w:color="000000"/>
            </w:tcBorders>
          </w:tcPr>
          <w:p w14:paraId="30AEB895"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39EBF629" w14:textId="77777777" w:rsidR="007E5CF0" w:rsidRDefault="007E5CF0"/>
        </w:tc>
        <w:tc>
          <w:tcPr>
            <w:tcW w:w="1965" w:type="dxa"/>
            <w:tcBorders>
              <w:top w:val="single" w:sz="4" w:space="0" w:color="000000"/>
              <w:left w:val="single" w:sz="4" w:space="0" w:color="000000"/>
              <w:bottom w:val="single" w:sz="4" w:space="0" w:color="000000"/>
              <w:right w:val="single" w:sz="4" w:space="0" w:color="000000"/>
            </w:tcBorders>
          </w:tcPr>
          <w:p w14:paraId="2C4F480E"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788C0DA9" w14:textId="77777777" w:rsidR="007E5CF0" w:rsidRDefault="007E5CF0"/>
        </w:tc>
        <w:tc>
          <w:tcPr>
            <w:tcW w:w="1966" w:type="dxa"/>
            <w:tcBorders>
              <w:top w:val="single" w:sz="4" w:space="0" w:color="000000"/>
              <w:left w:val="single" w:sz="4" w:space="0" w:color="000000"/>
              <w:bottom w:val="single" w:sz="4" w:space="0" w:color="000000"/>
              <w:right w:val="single" w:sz="4" w:space="0" w:color="000000"/>
            </w:tcBorders>
          </w:tcPr>
          <w:p w14:paraId="2FF4FEA9" w14:textId="77777777" w:rsidR="007E5CF0" w:rsidRDefault="007E5CF0"/>
        </w:tc>
      </w:tr>
    </w:tbl>
    <w:p w14:paraId="36102739" w14:textId="77777777" w:rsidR="00E758E3" w:rsidRDefault="00E758E3">
      <w:pPr>
        <w:rPr>
          <w:rFonts w:ascii="Arial" w:hAnsi="Arial"/>
          <w:b/>
          <w:u w:val="single"/>
        </w:rPr>
      </w:pPr>
      <w:r>
        <w:rPr>
          <w:rFonts w:ascii="Arial" w:hAnsi="Arial"/>
          <w:b/>
          <w:u w:val="single"/>
        </w:rPr>
        <w:br w:type="page"/>
      </w:r>
    </w:p>
    <w:p w14:paraId="6C897DA0" w14:textId="5FCF7D8B" w:rsidR="0051699A" w:rsidRPr="002C5383" w:rsidRDefault="00000000">
      <w:pPr>
        <w:spacing w:before="240" w:after="80"/>
      </w:pPr>
      <w:r w:rsidRPr="002C5383">
        <w:rPr>
          <w:rFonts w:ascii="Arial" w:hAnsi="Arial"/>
          <w:b/>
          <w:u w:val="single"/>
        </w:rPr>
        <w:lastRenderedPageBreak/>
        <w:t>CURRENT PERMIT HOLDER INFORMATION</w:t>
      </w:r>
      <w:r w:rsidRPr="002C5383">
        <w:rPr>
          <w:rFonts w:ascii="Arial" w:hAnsi="Arial"/>
          <w:b/>
        </w:rPr>
        <w:t xml:space="preserve">                  </w:t>
      </w:r>
      <w:r w:rsidRPr="002C5383">
        <w:rPr>
          <w:rFonts w:ascii="Arial" w:hAnsi="Arial"/>
          <w:b/>
          <w:u w:val="single"/>
        </w:rPr>
        <w:t>NEW APPLICANT / TRANSFEREE INFORMATION</w:t>
      </w:r>
    </w:p>
    <w:tbl>
      <w:tblPr>
        <w:tblW w:w="0" w:type="auto"/>
        <w:tblLayout w:type="fixed"/>
        <w:tblLook w:val="04A0" w:firstRow="1" w:lastRow="0" w:firstColumn="1" w:lastColumn="0" w:noHBand="0" w:noVBand="1"/>
      </w:tblPr>
      <w:tblGrid>
        <w:gridCol w:w="5256"/>
        <w:gridCol w:w="5256"/>
      </w:tblGrid>
      <w:tr w:rsidR="0051699A" w:rsidRPr="002C5383" w14:paraId="6B328C43" w14:textId="77777777">
        <w:tc>
          <w:tcPr>
            <w:tcW w:w="5256" w:type="dxa"/>
          </w:tcPr>
          <w:p w14:paraId="71A56593" w14:textId="6102B8EB" w:rsidR="0051699A" w:rsidRPr="002C5383" w:rsidRDefault="00000000">
            <w:pPr>
              <w:spacing w:after="60" w:line="240" w:lineRule="auto"/>
              <w:rPr>
                <w:bCs/>
              </w:rPr>
            </w:pPr>
            <w:r w:rsidRPr="002C5383">
              <w:rPr>
                <w:rFonts w:ascii="Arial" w:hAnsi="Arial"/>
                <w:bCs/>
              </w:rPr>
              <w:t xml:space="preserve">Name of Current </w:t>
            </w:r>
            <w:r w:rsidR="00A60DC3" w:rsidRPr="002C5383">
              <w:rPr>
                <w:rFonts w:ascii="Arial" w:hAnsi="Arial"/>
                <w:bCs/>
              </w:rPr>
              <w:t xml:space="preserve">Permit </w:t>
            </w:r>
            <w:r w:rsidRPr="002C5383">
              <w:rPr>
                <w:rFonts w:ascii="Arial" w:hAnsi="Arial"/>
                <w:bCs/>
              </w:rPr>
              <w:t>Holder:</w:t>
            </w:r>
          </w:p>
          <w:p w14:paraId="71369B61" w14:textId="77777777" w:rsidR="0051699A" w:rsidRPr="002C5383" w:rsidRDefault="00000000">
            <w:pPr>
              <w:spacing w:after="60" w:line="240" w:lineRule="auto"/>
              <w:rPr>
                <w:bCs/>
              </w:rPr>
            </w:pPr>
            <w:r w:rsidRPr="002C5383">
              <w:rPr>
                <w:rFonts w:ascii="Arial" w:hAnsi="Arial"/>
                <w:bCs/>
              </w:rPr>
              <w:t>____________________________________</w:t>
            </w:r>
          </w:p>
          <w:p w14:paraId="4F3869B5" w14:textId="77777777" w:rsidR="00A60DC3" w:rsidRPr="002C5383" w:rsidRDefault="00000000" w:rsidP="00A60DC3">
            <w:pPr>
              <w:spacing w:after="60" w:line="240" w:lineRule="auto"/>
              <w:rPr>
                <w:rFonts w:ascii="Arial" w:hAnsi="Arial"/>
                <w:bCs/>
              </w:rPr>
            </w:pPr>
            <w:r w:rsidRPr="002C5383">
              <w:rPr>
                <w:rFonts w:ascii="Arial" w:hAnsi="Arial"/>
                <w:bCs/>
              </w:rPr>
              <w:t xml:space="preserve">Entity Type:  </w:t>
            </w:r>
          </w:p>
          <w:p w14:paraId="3C63C93C" w14:textId="2F34C548" w:rsidR="00A60DC3" w:rsidRPr="002C5383" w:rsidRDefault="00A60DC3" w:rsidP="00A60DC3">
            <w:pPr>
              <w:spacing w:after="60" w:line="240" w:lineRule="auto"/>
              <w:rPr>
                <w:bCs/>
              </w:rPr>
            </w:pPr>
            <w:r w:rsidRPr="002C5383">
              <w:rPr>
                <w:rFonts w:ascii="Arial" w:hAnsi="Arial"/>
                <w:bCs/>
              </w:rPr>
              <w:t>____________________________________</w:t>
            </w:r>
          </w:p>
          <w:p w14:paraId="20400950" w14:textId="16A190B0" w:rsidR="0051699A" w:rsidRPr="002C5383" w:rsidRDefault="00000000" w:rsidP="00A60DC3">
            <w:pPr>
              <w:spacing w:after="60" w:line="240" w:lineRule="auto"/>
              <w:rPr>
                <w:bCs/>
              </w:rPr>
            </w:pPr>
            <w:r w:rsidRPr="002C5383">
              <w:rPr>
                <w:rFonts w:ascii="Arial" w:hAnsi="Arial"/>
                <w:bCs/>
              </w:rPr>
              <w:t>Mailing Address:</w:t>
            </w:r>
          </w:p>
          <w:p w14:paraId="53B2026D" w14:textId="77777777" w:rsidR="0051699A" w:rsidRPr="002C5383" w:rsidRDefault="00000000">
            <w:pPr>
              <w:spacing w:after="60" w:line="240" w:lineRule="auto"/>
              <w:rPr>
                <w:bCs/>
              </w:rPr>
            </w:pPr>
            <w:r w:rsidRPr="002C5383">
              <w:rPr>
                <w:rFonts w:ascii="Arial" w:hAnsi="Arial"/>
                <w:bCs/>
              </w:rPr>
              <w:t>____________________________________</w:t>
            </w:r>
          </w:p>
          <w:p w14:paraId="6F13EA8F" w14:textId="77777777" w:rsidR="0051699A" w:rsidRPr="002C5383" w:rsidRDefault="00000000">
            <w:pPr>
              <w:spacing w:after="60" w:line="240" w:lineRule="auto"/>
              <w:rPr>
                <w:bCs/>
              </w:rPr>
            </w:pPr>
            <w:r w:rsidRPr="002C5383">
              <w:rPr>
                <w:rFonts w:ascii="Arial" w:hAnsi="Arial"/>
                <w:bCs/>
              </w:rPr>
              <w:t>Authorized Representative / Title:</w:t>
            </w:r>
          </w:p>
          <w:p w14:paraId="6A1A5D6B" w14:textId="77777777" w:rsidR="0051699A" w:rsidRPr="002C5383" w:rsidRDefault="00000000">
            <w:pPr>
              <w:spacing w:after="60" w:line="240" w:lineRule="auto"/>
              <w:rPr>
                <w:bCs/>
              </w:rPr>
            </w:pPr>
            <w:r w:rsidRPr="002C5383">
              <w:rPr>
                <w:rFonts w:ascii="Arial" w:hAnsi="Arial"/>
                <w:bCs/>
              </w:rPr>
              <w:t>____________________________________</w:t>
            </w:r>
          </w:p>
          <w:p w14:paraId="107EBA40" w14:textId="77777777" w:rsidR="0051699A" w:rsidRPr="002C5383" w:rsidRDefault="00000000">
            <w:pPr>
              <w:spacing w:after="60" w:line="240" w:lineRule="auto"/>
              <w:rPr>
                <w:bCs/>
              </w:rPr>
            </w:pPr>
            <w:r w:rsidRPr="002C5383">
              <w:rPr>
                <w:rFonts w:ascii="Arial" w:hAnsi="Arial"/>
                <w:bCs/>
              </w:rPr>
              <w:t>Phone / Email:</w:t>
            </w:r>
          </w:p>
          <w:p w14:paraId="4C9B4FD0" w14:textId="77777777" w:rsidR="00A60DC3" w:rsidRPr="002C5383" w:rsidRDefault="00000000" w:rsidP="00A60DC3">
            <w:pPr>
              <w:spacing w:after="60" w:line="240" w:lineRule="auto"/>
              <w:rPr>
                <w:rFonts w:ascii="Arial" w:hAnsi="Arial"/>
                <w:bCs/>
              </w:rPr>
            </w:pPr>
            <w:r w:rsidRPr="002C5383">
              <w:rPr>
                <w:rFonts w:ascii="Arial" w:hAnsi="Arial"/>
                <w:bCs/>
              </w:rPr>
              <w:t>____________________________________</w:t>
            </w:r>
          </w:p>
          <w:p w14:paraId="68BBDDB3" w14:textId="26CDCCA9" w:rsidR="0051699A" w:rsidRPr="002C5383" w:rsidRDefault="0051699A" w:rsidP="00A60DC3">
            <w:pPr>
              <w:spacing w:after="60" w:line="240" w:lineRule="auto"/>
              <w:rPr>
                <w:bCs/>
              </w:rPr>
            </w:pPr>
          </w:p>
        </w:tc>
        <w:tc>
          <w:tcPr>
            <w:tcW w:w="5256" w:type="dxa"/>
          </w:tcPr>
          <w:p w14:paraId="0A34FB91" w14:textId="3160B23A" w:rsidR="0051699A" w:rsidRPr="002C5383" w:rsidRDefault="00000000">
            <w:pPr>
              <w:spacing w:after="60" w:line="240" w:lineRule="auto"/>
              <w:rPr>
                <w:bCs/>
              </w:rPr>
            </w:pPr>
            <w:r w:rsidRPr="002C5383">
              <w:rPr>
                <w:rFonts w:ascii="Arial" w:hAnsi="Arial"/>
                <w:bCs/>
              </w:rPr>
              <w:t xml:space="preserve">Name of New </w:t>
            </w:r>
            <w:r w:rsidR="00A60DC3" w:rsidRPr="002C5383">
              <w:rPr>
                <w:rFonts w:ascii="Arial" w:hAnsi="Arial"/>
                <w:bCs/>
              </w:rPr>
              <w:t xml:space="preserve">Permit </w:t>
            </w:r>
            <w:r w:rsidRPr="002C5383">
              <w:rPr>
                <w:rFonts w:ascii="Arial" w:hAnsi="Arial"/>
                <w:bCs/>
              </w:rPr>
              <w:t>Transferee:</w:t>
            </w:r>
          </w:p>
          <w:p w14:paraId="2DA38D7E" w14:textId="77777777" w:rsidR="0051699A" w:rsidRPr="002C5383" w:rsidRDefault="00000000">
            <w:pPr>
              <w:spacing w:after="60" w:line="240" w:lineRule="auto"/>
              <w:rPr>
                <w:bCs/>
              </w:rPr>
            </w:pPr>
            <w:r w:rsidRPr="002C5383">
              <w:rPr>
                <w:rFonts w:ascii="Arial" w:hAnsi="Arial"/>
                <w:bCs/>
              </w:rPr>
              <w:t>____________________________________</w:t>
            </w:r>
          </w:p>
          <w:p w14:paraId="3C04714F" w14:textId="77777777" w:rsidR="00A60DC3" w:rsidRPr="002C5383" w:rsidRDefault="00000000" w:rsidP="00A60DC3">
            <w:pPr>
              <w:spacing w:after="60" w:line="240" w:lineRule="auto"/>
              <w:rPr>
                <w:rFonts w:ascii="Arial" w:hAnsi="Arial"/>
                <w:bCs/>
              </w:rPr>
            </w:pPr>
            <w:r w:rsidRPr="002C5383">
              <w:rPr>
                <w:rFonts w:ascii="Arial" w:hAnsi="Arial"/>
                <w:bCs/>
              </w:rPr>
              <w:t xml:space="preserve">Entity Type:  </w:t>
            </w:r>
          </w:p>
          <w:p w14:paraId="1E2F7143" w14:textId="5E84FEED" w:rsidR="00A60DC3" w:rsidRPr="002C5383" w:rsidRDefault="00A60DC3" w:rsidP="00A60DC3">
            <w:pPr>
              <w:spacing w:after="60" w:line="240" w:lineRule="auto"/>
              <w:rPr>
                <w:bCs/>
              </w:rPr>
            </w:pPr>
            <w:r w:rsidRPr="002C5383">
              <w:rPr>
                <w:rFonts w:ascii="Arial" w:hAnsi="Arial"/>
                <w:bCs/>
              </w:rPr>
              <w:t>____________________________________</w:t>
            </w:r>
          </w:p>
          <w:p w14:paraId="36FD4AFC" w14:textId="7EA93287" w:rsidR="0051699A" w:rsidRPr="002C5383" w:rsidRDefault="00000000" w:rsidP="00A60DC3">
            <w:pPr>
              <w:spacing w:after="60" w:line="240" w:lineRule="auto"/>
              <w:rPr>
                <w:bCs/>
              </w:rPr>
            </w:pPr>
            <w:r w:rsidRPr="002C5383">
              <w:rPr>
                <w:rFonts w:ascii="Arial" w:hAnsi="Arial"/>
                <w:bCs/>
              </w:rPr>
              <w:t>Mailing Address:</w:t>
            </w:r>
          </w:p>
          <w:p w14:paraId="2E32787E" w14:textId="77777777" w:rsidR="0051699A" w:rsidRPr="002C5383" w:rsidRDefault="00000000">
            <w:pPr>
              <w:spacing w:after="60" w:line="240" w:lineRule="auto"/>
              <w:rPr>
                <w:bCs/>
              </w:rPr>
            </w:pPr>
            <w:r w:rsidRPr="002C5383">
              <w:rPr>
                <w:rFonts w:ascii="Arial" w:hAnsi="Arial"/>
                <w:bCs/>
              </w:rPr>
              <w:t>____________________________________</w:t>
            </w:r>
          </w:p>
          <w:p w14:paraId="61455688" w14:textId="77777777" w:rsidR="0051699A" w:rsidRPr="002C5383" w:rsidRDefault="00000000">
            <w:pPr>
              <w:spacing w:after="60" w:line="240" w:lineRule="auto"/>
              <w:rPr>
                <w:bCs/>
              </w:rPr>
            </w:pPr>
            <w:r w:rsidRPr="002C5383">
              <w:rPr>
                <w:rFonts w:ascii="Arial" w:hAnsi="Arial"/>
                <w:bCs/>
              </w:rPr>
              <w:t>Authorized Representative / Title:</w:t>
            </w:r>
          </w:p>
          <w:p w14:paraId="3C159AAA" w14:textId="77777777" w:rsidR="0051699A" w:rsidRPr="002C5383" w:rsidRDefault="00000000">
            <w:pPr>
              <w:spacing w:after="60" w:line="240" w:lineRule="auto"/>
              <w:rPr>
                <w:bCs/>
              </w:rPr>
            </w:pPr>
            <w:r w:rsidRPr="002C5383">
              <w:rPr>
                <w:rFonts w:ascii="Arial" w:hAnsi="Arial"/>
                <w:bCs/>
              </w:rPr>
              <w:t>____________________________________</w:t>
            </w:r>
          </w:p>
          <w:p w14:paraId="23DB3DE2" w14:textId="77777777" w:rsidR="0051699A" w:rsidRPr="002C5383" w:rsidRDefault="00000000">
            <w:pPr>
              <w:spacing w:after="60" w:line="240" w:lineRule="auto"/>
              <w:rPr>
                <w:bCs/>
              </w:rPr>
            </w:pPr>
            <w:r w:rsidRPr="002C5383">
              <w:rPr>
                <w:rFonts w:ascii="Arial" w:hAnsi="Arial"/>
                <w:bCs/>
              </w:rPr>
              <w:t>Phone / Email:</w:t>
            </w:r>
          </w:p>
          <w:p w14:paraId="2E5DACA8" w14:textId="77777777" w:rsidR="00A60DC3" w:rsidRPr="002C5383" w:rsidRDefault="00000000" w:rsidP="00A60DC3">
            <w:pPr>
              <w:spacing w:after="60" w:line="240" w:lineRule="auto"/>
              <w:rPr>
                <w:rFonts w:ascii="Arial" w:hAnsi="Arial"/>
                <w:bCs/>
              </w:rPr>
            </w:pPr>
            <w:r w:rsidRPr="002C5383">
              <w:rPr>
                <w:rFonts w:ascii="Arial" w:hAnsi="Arial"/>
                <w:bCs/>
              </w:rPr>
              <w:t>____________________________________</w:t>
            </w:r>
          </w:p>
          <w:p w14:paraId="2CE1BD93" w14:textId="4031481C" w:rsidR="0051699A" w:rsidRPr="002C5383" w:rsidRDefault="0051699A" w:rsidP="00A60DC3">
            <w:pPr>
              <w:spacing w:after="60" w:line="240" w:lineRule="auto"/>
              <w:rPr>
                <w:bCs/>
              </w:rPr>
            </w:pPr>
          </w:p>
        </w:tc>
      </w:tr>
    </w:tbl>
    <w:p w14:paraId="0D3BDAB5" w14:textId="4BEF1467" w:rsidR="0051699A" w:rsidRPr="002C5383" w:rsidRDefault="00000000">
      <w:pPr>
        <w:spacing w:before="240" w:after="60"/>
        <w:rPr>
          <w:u w:val="single"/>
        </w:rPr>
      </w:pPr>
      <w:r w:rsidRPr="002C5383">
        <w:rPr>
          <w:rFonts w:ascii="Arial" w:hAnsi="Arial"/>
          <w:b/>
          <w:u w:val="single"/>
        </w:rPr>
        <w:t>TRANSFER ACKNOWLEDGEMENTS &amp; CERTIFICATIONS</w:t>
      </w:r>
    </w:p>
    <w:p w14:paraId="68D42F1B" w14:textId="580EA7E6" w:rsidR="00E758E3" w:rsidRPr="002C5383" w:rsidRDefault="00E758E3">
      <w:pPr>
        <w:spacing w:after="80"/>
        <w:rPr>
          <w:rFonts w:ascii="Arial" w:hAnsi="Arial"/>
        </w:rPr>
      </w:pPr>
      <w:r w:rsidRPr="002C5383">
        <w:rPr>
          <w:rFonts w:ascii="Arial" w:hAnsi="Arial"/>
        </w:rPr>
        <w:t>The Current Permit Holder certifies that the ATESD permit identified herein is active, valid, and in good standing with the Georgia Department of Transportation. There are no known unresolved violations, active suspensions, or pending revocation actions associated with this permit. All data, statements, and operational history provided in this transfer agreement are true and correct to the best of their knowledge, and the signing representative possesses the proper legal and organizational authority to execute this permit transfer.</w:t>
      </w:r>
      <w:r w:rsidR="00D500A4">
        <w:rPr>
          <w:rFonts w:ascii="Arial" w:hAnsi="Arial"/>
        </w:rPr>
        <w:t xml:space="preserve"> </w:t>
      </w:r>
      <w:r w:rsidRPr="002C5383">
        <w:rPr>
          <w:rFonts w:ascii="Arial" w:hAnsi="Arial"/>
        </w:rPr>
        <w:t>The New Applicant / Transferee certifies that it is legally authorized to own, operate, or administer an ATESD program in the State of Georgia. By executing this agreement, the Transferee explicitly assumes full operational responsibility and certifies complete compliance with all applicable provisions of Georgia law governing speed detection equipment and automated enforcement.</w:t>
      </w:r>
      <w:r w:rsidR="002C5383" w:rsidRPr="002C5383">
        <w:rPr>
          <w:rFonts w:ascii="Arial" w:hAnsi="Arial"/>
        </w:rPr>
        <w:t xml:space="preserve"> </w:t>
      </w:r>
      <w:r w:rsidRPr="002C5383">
        <w:rPr>
          <w:rFonts w:ascii="Arial" w:hAnsi="Arial"/>
        </w:rPr>
        <w:t>The applicant further accepts all ongoing regulatory responsibilities, including mandatory GDOT permit conditions, technical device calibration schedules, proper public notice execution, and strict record retention protocols. All information and documentation submitted in connection with this transfer application are true, exhaustive, and accurate. The applicant is responsible for the operation and maintenance of the ATESD, including the operation and maintenance of school zone flashers, signs, and speed feedback devices. Please see rules for further details.</w:t>
      </w:r>
      <w:r w:rsidR="002C5383" w:rsidRPr="002C5383">
        <w:rPr>
          <w:rFonts w:ascii="Arial" w:hAnsi="Arial"/>
        </w:rPr>
        <w:t xml:space="preserve"> Lastly, the applicant is responsible </w:t>
      </w:r>
      <w:r w:rsidR="002C5383">
        <w:rPr>
          <w:rFonts w:ascii="Arial" w:hAnsi="Arial"/>
        </w:rPr>
        <w:t>for ensuring that permit locations</w:t>
      </w:r>
      <w:r w:rsidR="002C5383" w:rsidRPr="002C5383">
        <w:rPr>
          <w:rFonts w:ascii="Arial" w:hAnsi="Arial"/>
        </w:rPr>
        <w:t xml:space="preserve"> are brought </w:t>
      </w:r>
      <w:r w:rsidR="002C5383">
        <w:rPr>
          <w:rFonts w:ascii="Arial" w:hAnsi="Arial"/>
        </w:rPr>
        <w:t>into</w:t>
      </w:r>
      <w:r w:rsidR="002C5383" w:rsidRPr="002C5383">
        <w:rPr>
          <w:rFonts w:ascii="Arial" w:hAnsi="Arial"/>
        </w:rPr>
        <w:t xml:space="preserve"> compliance </w:t>
      </w:r>
      <w:r w:rsidR="002C5383">
        <w:rPr>
          <w:rFonts w:ascii="Arial" w:hAnsi="Arial"/>
        </w:rPr>
        <w:t>with</w:t>
      </w:r>
      <w:r w:rsidR="002C5383" w:rsidRPr="002C5383">
        <w:rPr>
          <w:rFonts w:ascii="Arial" w:hAnsi="Arial"/>
        </w:rPr>
        <w:t xml:space="preserve"> </w:t>
      </w:r>
      <w:r w:rsidR="002C5383">
        <w:rPr>
          <w:rFonts w:ascii="Arial" w:hAnsi="Arial"/>
        </w:rPr>
        <w:t>applicable</w:t>
      </w:r>
      <w:r w:rsidR="002C5383" w:rsidRPr="002C5383">
        <w:rPr>
          <w:rFonts w:ascii="Arial" w:hAnsi="Arial"/>
        </w:rPr>
        <w:t xml:space="preserve"> new laws by July 1</w:t>
      </w:r>
      <w:r w:rsidR="002C5383" w:rsidRPr="002C5383">
        <w:rPr>
          <w:rFonts w:ascii="Arial" w:hAnsi="Arial"/>
          <w:vertAlign w:val="superscript"/>
        </w:rPr>
        <w:t>st</w:t>
      </w:r>
      <w:r w:rsidR="002C5383" w:rsidRPr="002C5383">
        <w:rPr>
          <w:rFonts w:ascii="Arial" w:hAnsi="Arial"/>
        </w:rPr>
        <w:t xml:space="preserve">, 2027. </w:t>
      </w:r>
    </w:p>
    <w:p w14:paraId="1C53B429" w14:textId="689B7198" w:rsidR="0051699A" w:rsidRPr="002C5383" w:rsidRDefault="0051699A">
      <w:pPr>
        <w:spacing w:after="160"/>
      </w:pPr>
    </w:p>
    <w:p w14:paraId="52333E2B" w14:textId="0ACCA9D1" w:rsidR="0051699A" w:rsidRPr="002C5383" w:rsidRDefault="00000000">
      <w:pPr>
        <w:spacing w:before="120" w:after="80"/>
        <w:rPr>
          <w:u w:val="single"/>
        </w:rPr>
      </w:pPr>
      <w:r w:rsidRPr="002C5383">
        <w:rPr>
          <w:rFonts w:ascii="Arial" w:hAnsi="Arial"/>
          <w:b/>
          <w:u w:val="single"/>
        </w:rPr>
        <w:t>AUTHORIZED EXECUTIONS &amp; SIGNATURES</w:t>
      </w:r>
    </w:p>
    <w:tbl>
      <w:tblPr>
        <w:tblW w:w="0" w:type="auto"/>
        <w:tblLayout w:type="fixed"/>
        <w:tblLook w:val="04A0" w:firstRow="1" w:lastRow="0" w:firstColumn="1" w:lastColumn="0" w:noHBand="0" w:noVBand="1"/>
      </w:tblPr>
      <w:tblGrid>
        <w:gridCol w:w="5256"/>
        <w:gridCol w:w="5256"/>
      </w:tblGrid>
      <w:tr w:rsidR="0051699A" w:rsidRPr="002C5383" w14:paraId="12ABC997" w14:textId="77777777">
        <w:tc>
          <w:tcPr>
            <w:tcW w:w="5256" w:type="dxa"/>
          </w:tcPr>
          <w:p w14:paraId="12E4D715" w14:textId="77777777" w:rsidR="0051699A" w:rsidRPr="002C5383" w:rsidRDefault="00000000">
            <w:pPr>
              <w:spacing w:after="80"/>
            </w:pPr>
            <w:r w:rsidRPr="002C5383">
              <w:rPr>
                <w:rFonts w:ascii="Arial" w:hAnsi="Arial"/>
                <w:b/>
              </w:rPr>
              <w:t>CURRENT PERMIT HOLDER SIGN-OFF</w:t>
            </w:r>
          </w:p>
          <w:p w14:paraId="701C03D6" w14:textId="77777777" w:rsidR="0051699A" w:rsidRPr="002C5383" w:rsidRDefault="00000000">
            <w:pPr>
              <w:spacing w:after="60"/>
              <w:rPr>
                <w:rFonts w:ascii="Arial" w:hAnsi="Arial"/>
              </w:rPr>
            </w:pPr>
            <w:r w:rsidRPr="002C5383">
              <w:rPr>
                <w:rFonts w:ascii="Arial" w:hAnsi="Arial"/>
              </w:rPr>
              <w:t>Signature: ___________________________</w:t>
            </w:r>
          </w:p>
          <w:p w14:paraId="0FD9DB15" w14:textId="77777777" w:rsidR="002C5383" w:rsidRPr="002C5383" w:rsidRDefault="002C5383">
            <w:pPr>
              <w:spacing w:after="60"/>
            </w:pPr>
          </w:p>
          <w:p w14:paraId="7DCC2652" w14:textId="77777777" w:rsidR="0051699A" w:rsidRPr="002C5383" w:rsidRDefault="00000000">
            <w:pPr>
              <w:spacing w:after="60"/>
              <w:rPr>
                <w:rFonts w:ascii="Arial" w:hAnsi="Arial"/>
              </w:rPr>
            </w:pPr>
            <w:r w:rsidRPr="002C5383">
              <w:rPr>
                <w:rFonts w:ascii="Arial" w:hAnsi="Arial"/>
              </w:rPr>
              <w:t>Printed Name: ________________________</w:t>
            </w:r>
          </w:p>
          <w:p w14:paraId="76BC3160" w14:textId="77777777" w:rsidR="002C5383" w:rsidRPr="002C5383" w:rsidRDefault="002C5383">
            <w:pPr>
              <w:spacing w:after="60"/>
            </w:pPr>
          </w:p>
          <w:p w14:paraId="1BE7021D" w14:textId="77777777" w:rsidR="0051699A" w:rsidRPr="002C5383" w:rsidRDefault="00000000">
            <w:pPr>
              <w:spacing w:after="60"/>
              <w:rPr>
                <w:rFonts w:ascii="Arial" w:hAnsi="Arial"/>
              </w:rPr>
            </w:pPr>
            <w:r w:rsidRPr="002C5383">
              <w:rPr>
                <w:rFonts w:ascii="Arial" w:hAnsi="Arial"/>
              </w:rPr>
              <w:t>Title: _______________________________</w:t>
            </w:r>
          </w:p>
          <w:p w14:paraId="388E8880" w14:textId="77777777" w:rsidR="002C5383" w:rsidRPr="002C5383" w:rsidRDefault="002C5383">
            <w:pPr>
              <w:spacing w:after="60"/>
            </w:pPr>
          </w:p>
          <w:p w14:paraId="0848E2C9" w14:textId="77777777" w:rsidR="0051699A" w:rsidRPr="002C5383" w:rsidRDefault="00000000">
            <w:pPr>
              <w:spacing w:after="60"/>
              <w:rPr>
                <w:rFonts w:ascii="Arial" w:hAnsi="Arial"/>
              </w:rPr>
            </w:pPr>
            <w:r w:rsidRPr="002C5383">
              <w:rPr>
                <w:rFonts w:ascii="Arial" w:hAnsi="Arial"/>
              </w:rPr>
              <w:t>Date: ________________________________</w:t>
            </w:r>
          </w:p>
          <w:p w14:paraId="3CE6898C" w14:textId="77777777" w:rsidR="002C5383" w:rsidRPr="002C5383" w:rsidRDefault="002C5383">
            <w:pPr>
              <w:spacing w:after="60"/>
            </w:pPr>
          </w:p>
          <w:p w14:paraId="6F310119" w14:textId="77777777" w:rsidR="0051699A" w:rsidRPr="002C5383" w:rsidRDefault="00000000">
            <w:pPr>
              <w:spacing w:after="60"/>
            </w:pPr>
            <w:r w:rsidRPr="002C5383">
              <w:rPr>
                <w:rFonts w:ascii="Arial" w:hAnsi="Arial"/>
              </w:rPr>
              <w:t>Attest / Date: ________________________</w:t>
            </w:r>
          </w:p>
        </w:tc>
        <w:tc>
          <w:tcPr>
            <w:tcW w:w="5256" w:type="dxa"/>
          </w:tcPr>
          <w:p w14:paraId="4604123E" w14:textId="77777777" w:rsidR="0051699A" w:rsidRPr="002C5383" w:rsidRDefault="00000000">
            <w:pPr>
              <w:spacing w:after="80"/>
            </w:pPr>
            <w:r w:rsidRPr="002C5383">
              <w:rPr>
                <w:rFonts w:ascii="Arial" w:hAnsi="Arial"/>
                <w:b/>
              </w:rPr>
              <w:t>NEW APPLICANT / TRANSFEREE SIGN-OFF</w:t>
            </w:r>
          </w:p>
          <w:p w14:paraId="253CBF99" w14:textId="77777777" w:rsidR="0051699A" w:rsidRPr="002C5383" w:rsidRDefault="00000000">
            <w:pPr>
              <w:spacing w:after="60"/>
              <w:rPr>
                <w:rFonts w:ascii="Arial" w:hAnsi="Arial"/>
              </w:rPr>
            </w:pPr>
            <w:r w:rsidRPr="002C5383">
              <w:rPr>
                <w:rFonts w:ascii="Arial" w:hAnsi="Arial"/>
              </w:rPr>
              <w:t>Signature: ___________________________</w:t>
            </w:r>
          </w:p>
          <w:p w14:paraId="1BB8913C" w14:textId="77777777" w:rsidR="002C5383" w:rsidRPr="002C5383" w:rsidRDefault="002C5383">
            <w:pPr>
              <w:spacing w:after="60"/>
            </w:pPr>
          </w:p>
          <w:p w14:paraId="67CBC67A" w14:textId="41F91FC5" w:rsidR="002C5383" w:rsidRPr="002C5383" w:rsidRDefault="00000000">
            <w:pPr>
              <w:spacing w:after="60"/>
              <w:rPr>
                <w:rFonts w:ascii="Arial" w:hAnsi="Arial"/>
              </w:rPr>
            </w:pPr>
            <w:r w:rsidRPr="002C5383">
              <w:rPr>
                <w:rFonts w:ascii="Arial" w:hAnsi="Arial"/>
              </w:rPr>
              <w:t>Printed Name: _______________________</w:t>
            </w:r>
          </w:p>
          <w:p w14:paraId="4F889EEF" w14:textId="77777777" w:rsidR="002C5383" w:rsidRPr="002C5383" w:rsidRDefault="002C5383">
            <w:pPr>
              <w:spacing w:after="60"/>
            </w:pPr>
          </w:p>
          <w:p w14:paraId="5ADA3FBF" w14:textId="77777777" w:rsidR="0051699A" w:rsidRPr="002C5383" w:rsidRDefault="00000000">
            <w:pPr>
              <w:spacing w:after="60"/>
              <w:rPr>
                <w:rFonts w:ascii="Arial" w:hAnsi="Arial"/>
              </w:rPr>
            </w:pPr>
            <w:r w:rsidRPr="002C5383">
              <w:rPr>
                <w:rFonts w:ascii="Arial" w:hAnsi="Arial"/>
              </w:rPr>
              <w:t>Title: _______________________________</w:t>
            </w:r>
          </w:p>
          <w:p w14:paraId="60BF6EE4" w14:textId="77777777" w:rsidR="002C5383" w:rsidRPr="002C5383" w:rsidRDefault="002C5383">
            <w:pPr>
              <w:spacing w:after="60"/>
            </w:pPr>
          </w:p>
          <w:p w14:paraId="01CC5A0F" w14:textId="77777777" w:rsidR="0051699A" w:rsidRPr="002C5383" w:rsidRDefault="00000000">
            <w:pPr>
              <w:spacing w:after="60"/>
              <w:rPr>
                <w:rFonts w:ascii="Arial" w:hAnsi="Arial"/>
              </w:rPr>
            </w:pPr>
            <w:r w:rsidRPr="002C5383">
              <w:rPr>
                <w:rFonts w:ascii="Arial" w:hAnsi="Arial"/>
              </w:rPr>
              <w:t>Date: ________________________________</w:t>
            </w:r>
          </w:p>
          <w:p w14:paraId="35372F52" w14:textId="77777777" w:rsidR="002C5383" w:rsidRPr="002C5383" w:rsidRDefault="002C5383">
            <w:pPr>
              <w:spacing w:after="60"/>
            </w:pPr>
          </w:p>
          <w:p w14:paraId="571ECCB3" w14:textId="77777777" w:rsidR="0051699A" w:rsidRPr="002C5383" w:rsidRDefault="00000000">
            <w:pPr>
              <w:spacing w:after="60"/>
              <w:rPr>
                <w:rFonts w:ascii="Arial" w:hAnsi="Arial"/>
              </w:rPr>
            </w:pPr>
            <w:r w:rsidRPr="002C5383">
              <w:rPr>
                <w:rFonts w:ascii="Arial" w:hAnsi="Arial"/>
              </w:rPr>
              <w:t>Attest / Date: ________________________</w:t>
            </w:r>
          </w:p>
          <w:p w14:paraId="17A7927F" w14:textId="77777777" w:rsidR="002C5383" w:rsidRPr="002C5383" w:rsidRDefault="002C5383">
            <w:pPr>
              <w:spacing w:after="60"/>
            </w:pPr>
          </w:p>
        </w:tc>
      </w:tr>
    </w:tbl>
    <w:p w14:paraId="0F8F56DA" w14:textId="36F37B7E" w:rsidR="0051699A" w:rsidRPr="002C5383" w:rsidRDefault="00000000" w:rsidP="002C5383">
      <w:pPr>
        <w:spacing w:after="120"/>
        <w:jc w:val="center"/>
        <w:rPr>
          <w:rFonts w:ascii="Arial" w:hAnsi="Arial"/>
          <w:b/>
          <w:szCs w:val="28"/>
        </w:rPr>
      </w:pPr>
      <w:r w:rsidRPr="002C5383">
        <w:rPr>
          <w:rFonts w:ascii="Arial" w:hAnsi="Arial"/>
          <w:b/>
          <w:szCs w:val="28"/>
        </w:rPr>
        <w:t>FORM TO BE COMPLETED BELOW THIS LINE BY GEORGIA DEPARTMENT OF TRANSPORTATION</w:t>
      </w:r>
    </w:p>
    <w:p w14:paraId="42CDBA56" w14:textId="24A0FE4C" w:rsidR="002C5383" w:rsidRDefault="002C5383">
      <w:pPr>
        <w:spacing w:after="120"/>
        <w:jc w:val="center"/>
      </w:pPr>
      <w:r>
        <w:rPr>
          <w:rFonts w:ascii="Arial" w:hAnsi="Arial"/>
          <w:b/>
          <w:sz w:val="19"/>
        </w:rPr>
        <w:t>___________________________________________________________________________________________________</w:t>
      </w:r>
    </w:p>
    <w:p w14:paraId="090393AF" w14:textId="442C3E59" w:rsidR="0051699A" w:rsidRPr="002C5383" w:rsidRDefault="002C5383">
      <w:pPr>
        <w:spacing w:before="80" w:after="720"/>
        <w:rPr>
          <w:bCs/>
        </w:rPr>
      </w:pPr>
      <w:r w:rsidRPr="002C5383">
        <w:rPr>
          <w:rFonts w:ascii="Arial" w:hAnsi="Arial"/>
          <w:bCs/>
        </w:rPr>
        <w:t>Special Requirements: (by GDOT only)</w:t>
      </w:r>
    </w:p>
    <w:p w14:paraId="694553AC" w14:textId="595777F0" w:rsidR="0051699A" w:rsidRPr="002C5383" w:rsidRDefault="00000000">
      <w:pPr>
        <w:spacing w:after="360"/>
      </w:pPr>
      <w:r w:rsidRPr="002C5383">
        <w:rPr>
          <w:rFonts w:ascii="Arial" w:hAnsi="Arial"/>
        </w:rPr>
        <w:t xml:space="preserve">PERMIT TRANSFER GRANTED to perform the above-described transfer in accordance with </w:t>
      </w:r>
      <w:r w:rsidR="002C5383" w:rsidRPr="002C5383">
        <w:rPr>
          <w:rFonts w:ascii="Arial" w:hAnsi="Arial"/>
        </w:rPr>
        <w:t>REQUIREMENT</w:t>
      </w:r>
      <w:r w:rsidRPr="002C5383">
        <w:rPr>
          <w:rFonts w:ascii="Arial" w:hAnsi="Arial"/>
        </w:rPr>
        <w:t xml:space="preserve"> of the Georgia Department of Transportation; on: ___________________</w:t>
      </w:r>
      <w:proofErr w:type="gramStart"/>
      <w:r w:rsidRPr="002C5383">
        <w:rPr>
          <w:rFonts w:ascii="Arial" w:hAnsi="Arial"/>
        </w:rPr>
        <w:t>_ .</w:t>
      </w:r>
      <w:proofErr w:type="gramEnd"/>
    </w:p>
    <w:tbl>
      <w:tblPr>
        <w:tblW w:w="0" w:type="auto"/>
        <w:tblLayout w:type="fixed"/>
        <w:tblLook w:val="04A0" w:firstRow="1" w:lastRow="0" w:firstColumn="1" w:lastColumn="0" w:noHBand="0" w:noVBand="1"/>
      </w:tblPr>
      <w:tblGrid>
        <w:gridCol w:w="5256"/>
        <w:gridCol w:w="5256"/>
      </w:tblGrid>
      <w:tr w:rsidR="0051699A" w14:paraId="15BAF38B" w14:textId="77777777">
        <w:tc>
          <w:tcPr>
            <w:tcW w:w="5256" w:type="dxa"/>
          </w:tcPr>
          <w:p w14:paraId="23A7E90B" w14:textId="3230A71D" w:rsidR="0051699A" w:rsidRDefault="0051699A">
            <w:pPr>
              <w:spacing w:before="280"/>
            </w:pPr>
          </w:p>
        </w:tc>
        <w:tc>
          <w:tcPr>
            <w:tcW w:w="5256" w:type="dxa"/>
          </w:tcPr>
          <w:p w14:paraId="7BA412A0" w14:textId="77777777" w:rsidR="0051699A" w:rsidRPr="002C5383" w:rsidRDefault="00000000">
            <w:r w:rsidRPr="002C5383">
              <w:rPr>
                <w:rFonts w:ascii="Arial" w:hAnsi="Arial"/>
                <w:b/>
                <w:szCs w:val="28"/>
              </w:rPr>
              <w:t>DEPARTMENT OF TRANSPORTATION</w:t>
            </w:r>
            <w:r w:rsidRPr="002C5383">
              <w:rPr>
                <w:rFonts w:ascii="Arial" w:hAnsi="Arial"/>
                <w:b/>
                <w:szCs w:val="28"/>
              </w:rPr>
              <w:br/>
              <w:t>STATE OF GEORGIA</w:t>
            </w:r>
            <w:r w:rsidRPr="002C5383">
              <w:rPr>
                <w:rFonts w:ascii="Arial" w:hAnsi="Arial"/>
                <w:b/>
                <w:szCs w:val="28"/>
              </w:rPr>
              <w:br/>
            </w:r>
            <w:r>
              <w:rPr>
                <w:rFonts w:ascii="Arial" w:hAnsi="Arial"/>
                <w:b/>
                <w:sz w:val="18"/>
              </w:rPr>
              <w:br/>
            </w:r>
            <w:r w:rsidRPr="002C5383">
              <w:rPr>
                <w:rFonts w:ascii="Arial" w:hAnsi="Arial"/>
                <w:b/>
              </w:rPr>
              <w:t xml:space="preserve">By: </w:t>
            </w:r>
            <w:r w:rsidRPr="002C5383">
              <w:t>____________________________________</w:t>
            </w:r>
          </w:p>
          <w:p w14:paraId="606B76D7" w14:textId="77777777" w:rsidR="0051699A" w:rsidRDefault="00000000">
            <w:pPr>
              <w:spacing w:before="40"/>
              <w:ind w:left="576"/>
            </w:pPr>
            <w:r w:rsidRPr="002C5383">
              <w:rPr>
                <w:rFonts w:ascii="Arial" w:hAnsi="Arial"/>
              </w:rPr>
              <w:t>District Engineer / Authorized Signatory</w:t>
            </w:r>
          </w:p>
        </w:tc>
      </w:tr>
    </w:tbl>
    <w:p w14:paraId="401DE261" w14:textId="77777777" w:rsidR="00DB433A" w:rsidRDefault="00DB433A"/>
    <w:sectPr w:rsidR="00DB433A" w:rsidSect="00034616">
      <w:headerReference w:type="default" r:id="rId9"/>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4C3" w14:textId="77777777" w:rsidR="00790BCD" w:rsidRDefault="00790BCD" w:rsidP="00D27453">
      <w:pPr>
        <w:spacing w:after="0" w:line="240" w:lineRule="auto"/>
      </w:pPr>
      <w:r>
        <w:separator/>
      </w:r>
    </w:p>
  </w:endnote>
  <w:endnote w:type="continuationSeparator" w:id="0">
    <w:p w14:paraId="47C234A3" w14:textId="77777777" w:rsidR="00790BCD" w:rsidRDefault="00790BCD" w:rsidP="00D27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5A13" w14:textId="77777777" w:rsidR="00790BCD" w:rsidRDefault="00790BCD" w:rsidP="00D27453">
      <w:pPr>
        <w:spacing w:after="0" w:line="240" w:lineRule="auto"/>
      </w:pPr>
      <w:r>
        <w:separator/>
      </w:r>
    </w:p>
  </w:footnote>
  <w:footnote w:type="continuationSeparator" w:id="0">
    <w:p w14:paraId="5EFE3B55" w14:textId="77777777" w:rsidR="00790BCD" w:rsidRDefault="00790BCD" w:rsidP="00D27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A99DD" w14:textId="57D37B11" w:rsidR="00D27453" w:rsidRDefault="00D27453" w:rsidP="00D27453">
    <w:pPr>
      <w:spacing w:after="160"/>
    </w:pPr>
    <w:r>
      <w:rPr>
        <w:rFonts w:ascii="Arial" w:hAnsi="Arial"/>
        <w:sz w:val="16"/>
      </w:rPr>
      <w:t>DOT 7418-T. May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13623794">
    <w:abstractNumId w:val="8"/>
  </w:num>
  <w:num w:numId="2" w16cid:durableId="933441498">
    <w:abstractNumId w:val="6"/>
  </w:num>
  <w:num w:numId="3" w16cid:durableId="1993556789">
    <w:abstractNumId w:val="5"/>
  </w:num>
  <w:num w:numId="4" w16cid:durableId="65878010">
    <w:abstractNumId w:val="4"/>
  </w:num>
  <w:num w:numId="5" w16cid:durableId="260648553">
    <w:abstractNumId w:val="7"/>
  </w:num>
  <w:num w:numId="6" w16cid:durableId="900292617">
    <w:abstractNumId w:val="3"/>
  </w:num>
  <w:num w:numId="7" w16cid:durableId="1254899517">
    <w:abstractNumId w:val="2"/>
  </w:num>
  <w:num w:numId="8" w16cid:durableId="1663966172">
    <w:abstractNumId w:val="1"/>
  </w:num>
  <w:num w:numId="9" w16cid:durableId="386925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C5383"/>
    <w:rsid w:val="00326F90"/>
    <w:rsid w:val="0051699A"/>
    <w:rsid w:val="00790BCD"/>
    <w:rsid w:val="007E5CF0"/>
    <w:rsid w:val="00A60DC3"/>
    <w:rsid w:val="00AA1D8D"/>
    <w:rsid w:val="00AF0AF6"/>
    <w:rsid w:val="00B47730"/>
    <w:rsid w:val="00BC79EF"/>
    <w:rsid w:val="00CB0664"/>
    <w:rsid w:val="00D27453"/>
    <w:rsid w:val="00D500A4"/>
    <w:rsid w:val="00DB433A"/>
    <w:rsid w:val="00E758E3"/>
    <w:rsid w:val="00FC693F"/>
    <w:rsid w:val="00FE3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4A5B8D"/>
  <w14:defaultImageDpi w14:val="300"/>
  <w15:docId w15:val="{D42AE98D-B8B6-4589-92ED-5F481A7FA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Harris, Darren S</cp:lastModifiedBy>
  <cp:revision>4</cp:revision>
  <dcterms:created xsi:type="dcterms:W3CDTF">2013-12-23T23:15:00Z</dcterms:created>
  <dcterms:modified xsi:type="dcterms:W3CDTF">2026-06-23T12:47:00Z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631b0255-9033-4d66-955b-b35e08c84362</vt:lpwstr>
  </property>
</Properties>
</file>